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Untergeschoss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Verbundfenster!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89081538" name="01a08023-18d5-7232-852a-1ef96dc689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867209" name="01a08023-18d5-7232-852a-1ef96dc689c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4175283" name="01a08023-b2cb-7bd1-bfbf-da566fae9e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702268" name="01a08023-b2cb-7bd1-bfbf-da566fae9e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Waschbecken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Waschbecken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7661813" name="01a08024-a20f-719a-a902-8c991026d3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499243" name="01a08024-a20f-719a-a902-8c991026d35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654619" name="01a08024-bf83-7ea4-a4e3-6e78d6781b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637003" name="01a08024-bf83-7ea4-a4e3-6e78d6781bf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872046192" name="01a08025-d0cf-7e58-a67b-ba29066cb4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626785" name="01a08025-d0cf-7e58-a67b-ba29066cb4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2983252" name="01a08025-e715-7d0d-93c5-88fd036528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60242" name="01a08025-e715-7d0d-93c5-88fd0365286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6064799" name="01a08027-0709-75de-b094-cf0e49f83f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292797" name="01a08027-0709-75de-b094-cf0e49f83f8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716394" name="01a08027-27ad-783a-afba-103f9708a6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24136" name="01a08027-27ad-783a-afba-103f9708a6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35442259" name="01a08078-f564-7040-accd-6f9a9a494f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608895" name="01a08078-f564-7040-accd-6f9a9a494f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9272640" name="01a08079-1bfa-7e1f-9355-798f074995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481904" name="01a08079-1bfa-7e1f-9355-798f074995b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1892622" name="01a0807b-5309-73fb-88d0-c6442d10cd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991260" name="01a0807b-5309-73fb-88d0-c6442d10cd2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6920042" name="01a0807b-67e5-7628-b12f-a9fa04a2e4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800562" name="01a0807b-67e5-7628-b12f-a9fa04a2e4b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Blumentrog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Blumentrog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644466670" name="01a08087-6e0f-7188-8446-04a4980008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809377" name="01a08087-6e0f-7188-8446-04a4980008f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97851943" name="01a08087-8bc4-71cc-8683-52d4c648c4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7592646" name="01a08087-8bc4-71cc-8683-52d4c648c47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EFH.Bonstettenstrasse 3, 8610 Uster</w:t>
          </w:r>
        </w:p>
        <w:p>
          <w:pPr>
            <w:spacing w:before="0" w:after="0"/>
          </w:pPr>
          <w:r>
            <w:t>DN 1145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